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932553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14953" name="25ffda60-e9e2-11ef-8e40-63cdb1c2498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381553" name="2fccdb10-e9e2-11ef-8a1a-d90e7551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198867" name="2fccdb10-e9e2-11ef-8a1a-d90e755198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219312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530127" name="a734ded0-e9e4-11ef-bcab-41d9c9cf0ed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881616" name="aa689290-e9e4-11ef-aa45-f3a2dbb7a6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496544" name="aa689290-e9e4-11ef-aa45-f3a2dbb7a6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369297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51417" name="eeb7d9a0-e9ea-11ef-92ef-0583776e3c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143635" name="f25d6200-e9ea-11ef-9b8c-a145bb2d67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07228" name="f25d6200-e9ea-11ef-9b8c-a145bb2d67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207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 /Boden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531151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635720" name="c1896c90-e9eb-11ef-81ba-d73604ee45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971225" name="c6fe84d0-e9eb-11ef-9246-158972381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200911" name="c6fe84d0-e9eb-11ef-9246-158972381cb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207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195448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620788" name="f05da4f0-e9eb-11ef-a142-73f0c66cd2d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371526" name="f47501f0-e9eb-11ef-9204-25a976852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577511" name="f47501f0-e9eb-11ef-9204-25a97685298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101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606523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66481" name="895c3590-e9ec-11ef-aec2-e7fa41ada58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805056" name="b582b310-e9ec-11ef-83f4-bd457319c0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858072" name="b582b310-e9ec-11ef-83f4-bd457319c08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462967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41956" name="4eb70440-e9ee-11ef-b1de-8b81cb8c55c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187475" name="54daac00-e9ee-11ef-bba6-897367f33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892173" name="54daac00-e9ee-11ef-bba6-897367f33e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345070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990690" name="1f40a300-e9ef-11ef-9613-cff07576fa2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496053" name="22f853d0-e9ef-11ef-ad85-13aa70bee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15913" name="22f853d0-e9ef-11ef-ad85-13aa70bee7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unter Gipsplatte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 ist im Altbau ( Holzdecke )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971032" name="2b5a6480-0567-11f0-9a95-b1fe9b4dd8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215713" name="2b5a6480-0567-11f0-9a95-b1fe9b4dd8a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794531" name="39f8c360-0567-11f0-a144-e34f8c4053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285151" name="39f8c360-0567-11f0-a144-e34f8c40535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779092" name="7ea346a0-0569-11f0-bb0d-8df8def3a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28670" name="7ea346a0-0569-11f0-bb0d-8df8def3ae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145066" name="82d66900-0569-11f0-b5f0-071ec4cf9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661194" name="82d66900-0569-11f0-b5f0-071ec4cf9bd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/ 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Heizkörperniesche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Putz + Kork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Aschenbecher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Div. Räume </w:t>
            </w:r>
          </w:p>
          <w:p>
            <w:pPr>
              <w:spacing w:before="0" w:after="0"/>
            </w:pPr>
            <w:r>
              <w:t>EG + 1. OG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Div. Räume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Leuchtstoffröhren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Div. Räume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>172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